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0484145" name="019e921f-be2c-7918-8ca1-297d6d297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595845" name="019e921f-be2c-7918-8ca1-297d6d29772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2645009" name="019e9221-93cb-7f5f-bcb2-04b559050b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1396999" name="019e9221-93cb-7f5f-bcb2-04b559050b0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/ Küche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1484598" name="019e9226-530e-7993-a57a-18f9341377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533037" name="019e9226-530e-7993-a57a-18f93413774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914071" name="019e923c-a54d-7744-8f8e-0a0c7c31d1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626355" name="019e923c-a54d-7744-8f8e-0a0c7c31d1e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/ Küche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9552106" name="019e9226-f1f7-7f8f-8f8a-4309f786d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9596243" name="019e9226-f1f7-7f8f-8f8a-4309f786d6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1514285" name="019e9233-e3ea-7a1b-8bf0-8ff166b19e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202686" name="019e9233-e3ea-7a1b-8bf0-8ff166b19ef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9169731" name="019e923d-1c8e-78a5-8dfc-09a9fb2d2f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253839" name="019e923d-1c8e-78a5-8dfc-09a9fb2d2f8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6210466" name="019e921f-40b4-78b3-81fe-a2df8faa3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833344" name="019e921f-40b4-78b3-81fe-a2df8faa33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2968610" name="019e922b-df70-74f7-9be6-463dbc7215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8762440" name="019e922b-df70-74f7-9be6-463dbc72152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936538" name="019e9231-bf78-73f9-940b-f12a806c5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09828" name="019e9231-bf78-73f9-940b-f12a806c566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8649645" name="019e9237-18f2-70f5-ba9c-bc09219421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008995" name="019e9237-18f2-70f5-ba9c-bc092194218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7164846" name="019e9222-c643-7cf4-9fbd-174e8db443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844830" name="019e9222-c643-7cf4-9fbd-174e8db443e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EG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6379450" name="019e9228-68d9-74ad-9e0a-e405a8e7e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413254" name="019e9228-68d9-74ad-9e0a-e405a8e7e2e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7937072" name="019e9233-81e6-743d-981e-28cf5612d7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318923" name="019e9233-81e6-743d-981e-28cf5612d75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5145574" name="019e9220-ddf0-72d9-887e-a9305da396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880520" name="019e9220-ddf0-72d9-887e-a9305da396f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